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500 Street Dance Choreography Дорослі Duo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Ольга Дробиш (Київ) \ Olha LeRoy</w:t>
      </w:r>
    </w:p>
    <w:p>
      <w:pPr>
        <w:spacing w:before="0" w:after="0"/>
      </w:pPr>
      <w:r>
        <w:t>C - Тетяна Фурманова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KATiA (Чернігів)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#845 Поліна Кучеренко, Артем Шабаль - 1 місце</w:t>
      </w:r>
    </w:p>
    <w:p>
      <w:pPr>
        <w:pStyle w:val="ListNumber"/>
        <w:spacing w:before="0" w:after="0"/>
      </w:pPr>
      <w:r>
        <w:t>#878 Маргарита Кокіна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845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878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